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B1114" w14:textId="694E167E" w:rsidR="00AD3B30" w:rsidRPr="00C36B91" w:rsidRDefault="00AD3B30" w:rsidP="00AD3B30">
      <w:pPr>
        <w:pStyle w:val="Kop1"/>
        <w:ind w:left="1701"/>
        <w:rPr>
          <w:rFonts w:asciiTheme="minorHAnsi" w:hAnsiTheme="minorHAnsi" w:cstheme="minorHAnsi"/>
          <w:sz w:val="28"/>
        </w:rPr>
      </w:pPr>
      <w:bookmarkStart w:id="0" w:name="_Toc98775522"/>
      <w:bookmarkStart w:id="1" w:name="_Toc98775524"/>
      <w:r w:rsidRPr="00C36B91">
        <w:rPr>
          <w:rFonts w:asciiTheme="minorHAnsi" w:hAnsiTheme="minorHAnsi" w:cstheme="minorHAnsi"/>
          <w:sz w:val="28"/>
        </w:rPr>
        <w:t>Bijlage 0</w:t>
      </w:r>
      <w:r>
        <w:rPr>
          <w:rFonts w:asciiTheme="minorHAnsi" w:hAnsiTheme="minorHAnsi" w:cstheme="minorHAnsi"/>
          <w:sz w:val="28"/>
        </w:rPr>
        <w:t>7</w:t>
      </w:r>
      <w:r w:rsidRPr="00C36B91">
        <w:rPr>
          <w:rFonts w:asciiTheme="minorHAnsi" w:hAnsiTheme="minorHAnsi" w:cstheme="minorHAnsi"/>
          <w:sz w:val="28"/>
        </w:rPr>
        <w:t xml:space="preserve"> - Model </w:t>
      </w:r>
      <w:r>
        <w:rPr>
          <w:rFonts w:asciiTheme="minorHAnsi" w:hAnsiTheme="minorHAnsi" w:cstheme="minorHAnsi"/>
          <w:sz w:val="28"/>
        </w:rPr>
        <w:t>Curriculum vitae voorgestelde verkeerstechnisch adviseurs</w:t>
      </w:r>
    </w:p>
    <w:p w14:paraId="092B1B8A" w14:textId="77777777" w:rsidR="00AD3B30" w:rsidRDefault="00AD3B30" w:rsidP="00AD3B30">
      <w:pPr>
        <w:jc w:val="center"/>
        <w:rPr>
          <w:rFonts w:asciiTheme="minorHAnsi" w:hAnsiTheme="minorHAnsi" w:cstheme="minorHAnsi"/>
          <w:sz w:val="20"/>
        </w:rPr>
      </w:pPr>
      <w:r w:rsidRPr="00064B9C">
        <w:rPr>
          <w:rFonts w:asciiTheme="minorHAnsi" w:hAnsiTheme="minorHAnsi" w:cstheme="minorHAnsi"/>
          <w:sz w:val="20"/>
        </w:rPr>
        <w:t xml:space="preserve">Inzake de aanbesteding conform de </w:t>
      </w:r>
      <w:r>
        <w:rPr>
          <w:rFonts w:asciiTheme="minorHAnsi" w:hAnsiTheme="minorHAnsi" w:cstheme="minorHAnsi"/>
          <w:sz w:val="20"/>
        </w:rPr>
        <w:t>Europese</w:t>
      </w:r>
      <w:r w:rsidRPr="00064B9C">
        <w:rPr>
          <w:rFonts w:asciiTheme="minorHAnsi" w:hAnsiTheme="minorHAnsi" w:cstheme="minorHAnsi"/>
          <w:sz w:val="20"/>
        </w:rPr>
        <w:t xml:space="preserve"> openbare procedure</w:t>
      </w:r>
    </w:p>
    <w:p w14:paraId="55CC267E" w14:textId="77777777" w:rsidR="00AD3B30" w:rsidRDefault="00AD3B30" w:rsidP="00AD3B30">
      <w:pPr>
        <w:jc w:val="center"/>
        <w:rPr>
          <w:rFonts w:asciiTheme="minorHAnsi" w:hAnsiTheme="minorHAnsi" w:cstheme="minorHAnsi"/>
          <w:sz w:val="20"/>
        </w:rPr>
      </w:pPr>
      <w:r w:rsidRPr="00064B9C">
        <w:rPr>
          <w:rFonts w:asciiTheme="minorHAnsi" w:hAnsiTheme="minorHAnsi" w:cstheme="minorHAnsi"/>
          <w:sz w:val="20"/>
        </w:rPr>
        <w:t xml:space="preserve">betreffende het </w:t>
      </w:r>
      <w:r>
        <w:rPr>
          <w:rFonts w:asciiTheme="minorHAnsi" w:hAnsiTheme="minorHAnsi" w:cstheme="minorHAnsi"/>
          <w:sz w:val="20"/>
        </w:rPr>
        <w:t>project</w:t>
      </w:r>
      <w:r w:rsidRPr="00064B9C">
        <w:rPr>
          <w:rFonts w:asciiTheme="minorHAnsi" w:hAnsiTheme="minorHAnsi" w:cstheme="minorHAnsi"/>
          <w:sz w:val="20"/>
        </w:rPr>
        <w:t>:</w:t>
      </w:r>
    </w:p>
    <w:p w14:paraId="13ED93CE" w14:textId="77777777" w:rsidR="00AD3B30" w:rsidRPr="00064B9C" w:rsidRDefault="00AD3B30" w:rsidP="00AD3B30">
      <w:pPr>
        <w:jc w:val="center"/>
        <w:rPr>
          <w:rFonts w:asciiTheme="minorHAnsi" w:hAnsiTheme="minorHAnsi" w:cstheme="minorHAnsi"/>
          <w:sz w:val="20"/>
        </w:rPr>
      </w:pPr>
    </w:p>
    <w:p w14:paraId="1C4C0C1F" w14:textId="77777777" w:rsidR="00AD3B30" w:rsidRDefault="00AD3B30" w:rsidP="00AD3B30">
      <w:pPr>
        <w:tabs>
          <w:tab w:val="left" w:pos="1843"/>
        </w:tabs>
        <w:ind w:left="567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“Verkeersregeltechnische producten”</w:t>
      </w:r>
    </w:p>
    <w:p w14:paraId="2C79C346" w14:textId="77777777" w:rsidR="00AD3B30" w:rsidRPr="00844E81" w:rsidRDefault="00AD3B30" w:rsidP="00AD3B30">
      <w:pPr>
        <w:tabs>
          <w:tab w:val="left" w:pos="1843"/>
        </w:tabs>
        <w:ind w:left="567"/>
        <w:jc w:val="center"/>
        <w:rPr>
          <w:rFonts w:ascii="Calibri" w:hAnsi="Calibri"/>
          <w:b/>
          <w:sz w:val="20"/>
        </w:rPr>
      </w:pPr>
    </w:p>
    <w:p w14:paraId="56452F3E" w14:textId="77777777" w:rsidR="00AD3B30" w:rsidRPr="00EC5B0F" w:rsidRDefault="00AD3B30" w:rsidP="00AD3B30">
      <w:pPr>
        <w:tabs>
          <w:tab w:val="left" w:pos="1843"/>
        </w:tabs>
        <w:ind w:left="567"/>
        <w:jc w:val="center"/>
        <w:rPr>
          <w:rFonts w:ascii="Calibri" w:hAnsi="Calibri"/>
          <w:b/>
        </w:rPr>
      </w:pPr>
      <w:r>
        <w:rPr>
          <w:rFonts w:ascii="Calibri" w:hAnsi="Calibri"/>
          <w:b/>
          <w:sz w:val="20"/>
        </w:rPr>
        <w:t>m</w:t>
      </w:r>
      <w:r w:rsidRPr="00844E81">
        <w:rPr>
          <w:rFonts w:ascii="Calibri" w:hAnsi="Calibri"/>
          <w:b/>
          <w:sz w:val="20"/>
        </w:rPr>
        <w:t xml:space="preserve">et projectnummer </w:t>
      </w:r>
      <w:r w:rsidRPr="00691D53">
        <w:rPr>
          <w:rFonts w:ascii="Calibri" w:hAnsi="Calibri"/>
          <w:b/>
          <w:sz w:val="20"/>
        </w:rPr>
        <w:t>30008239</w:t>
      </w:r>
    </w:p>
    <w:bookmarkEnd w:id="0"/>
    <w:bookmarkEnd w:id="1"/>
    <w:p w14:paraId="339F4A91" w14:textId="77777777" w:rsidR="00CD296C" w:rsidRDefault="00CD296C" w:rsidP="00CD296C">
      <w:pPr>
        <w:ind w:left="3425" w:firstLine="175"/>
        <w:rPr>
          <w:rFonts w:asciiTheme="minorHAnsi" w:hAnsiTheme="minorHAnsi" w:cstheme="minorHAnsi"/>
          <w:b/>
          <w:sz w:val="20"/>
        </w:rPr>
      </w:pPr>
    </w:p>
    <w:p w14:paraId="0793E911" w14:textId="285301C6" w:rsidR="00E6422C" w:rsidRPr="00AD3B30" w:rsidRDefault="00CD296C" w:rsidP="00CD296C">
      <w:pPr>
        <w:ind w:left="981" w:firstLine="720"/>
        <w:jc w:val="both"/>
        <w:rPr>
          <w:rFonts w:asciiTheme="minorHAnsi" w:hAnsiTheme="minorHAnsi" w:cstheme="minorHAnsi"/>
          <w:bCs/>
          <w:sz w:val="20"/>
        </w:rPr>
      </w:pPr>
      <w:r w:rsidRPr="00AD3B30">
        <w:rPr>
          <w:rFonts w:asciiTheme="minorHAnsi" w:hAnsiTheme="minorHAnsi" w:cs="Arial"/>
          <w:bCs/>
          <w:sz w:val="20"/>
        </w:rPr>
        <w:sym w:font="Symbol" w:char="F07F"/>
      </w:r>
      <w:r w:rsidRPr="00AD3B30">
        <w:rPr>
          <w:rFonts w:asciiTheme="minorHAnsi" w:hAnsiTheme="minorHAnsi" w:cs="Arial"/>
          <w:bCs/>
          <w:sz w:val="20"/>
        </w:rPr>
        <w:t xml:space="preserve"> </w:t>
      </w:r>
      <w:proofErr w:type="spellStart"/>
      <w:r w:rsidR="00AD3B30" w:rsidRPr="00AD3B30">
        <w:rPr>
          <w:rFonts w:asciiTheme="minorHAnsi" w:hAnsiTheme="minorHAnsi" w:cs="Arial"/>
          <w:bCs/>
          <w:sz w:val="20"/>
        </w:rPr>
        <w:t>Medior</w:t>
      </w:r>
      <w:proofErr w:type="spellEnd"/>
      <w:r w:rsidR="00AD3B30" w:rsidRPr="00AD3B30">
        <w:rPr>
          <w:rFonts w:asciiTheme="minorHAnsi" w:hAnsiTheme="minorHAnsi" w:cs="Arial"/>
          <w:bCs/>
          <w:sz w:val="20"/>
        </w:rPr>
        <w:t xml:space="preserve"> verkeerstechnisch adviseur</w:t>
      </w:r>
    </w:p>
    <w:p w14:paraId="6FFC9BE4" w14:textId="77777777" w:rsidR="00CD296C" w:rsidRPr="00176174" w:rsidRDefault="00CD296C" w:rsidP="00CD296C">
      <w:pPr>
        <w:ind w:left="981" w:firstLine="720"/>
        <w:jc w:val="both"/>
        <w:rPr>
          <w:rFonts w:asciiTheme="minorHAnsi" w:hAnsiTheme="minorHAnsi" w:cstheme="minorHAnsi"/>
          <w:sz w:val="20"/>
        </w:rPr>
      </w:pPr>
    </w:p>
    <w:p w14:paraId="5B125AE6" w14:textId="75DB1B5C" w:rsidR="00AD3B30" w:rsidRPr="00AD3B30" w:rsidRDefault="00AD3B30" w:rsidP="00AD3B30">
      <w:pPr>
        <w:ind w:left="981" w:firstLine="720"/>
        <w:jc w:val="both"/>
        <w:rPr>
          <w:rFonts w:asciiTheme="minorHAnsi" w:hAnsiTheme="minorHAnsi" w:cstheme="minorHAnsi"/>
          <w:bCs/>
          <w:sz w:val="20"/>
        </w:rPr>
      </w:pPr>
      <w:r w:rsidRPr="00AD3B30">
        <w:rPr>
          <w:rFonts w:asciiTheme="minorHAnsi" w:hAnsiTheme="minorHAnsi" w:cs="Arial"/>
          <w:bCs/>
          <w:sz w:val="20"/>
        </w:rPr>
        <w:sym w:font="Symbol" w:char="F07F"/>
      </w:r>
      <w:r w:rsidRPr="00AD3B30">
        <w:rPr>
          <w:rFonts w:asciiTheme="minorHAnsi" w:hAnsiTheme="minorHAnsi" w:cs="Arial"/>
          <w:bCs/>
          <w:sz w:val="20"/>
        </w:rPr>
        <w:t xml:space="preserve"> </w:t>
      </w:r>
      <w:r>
        <w:rPr>
          <w:rFonts w:asciiTheme="minorHAnsi" w:hAnsiTheme="minorHAnsi" w:cs="Arial"/>
          <w:bCs/>
          <w:sz w:val="20"/>
        </w:rPr>
        <w:t>Senior</w:t>
      </w:r>
      <w:r w:rsidRPr="00AD3B30">
        <w:rPr>
          <w:rFonts w:asciiTheme="minorHAnsi" w:hAnsiTheme="minorHAnsi" w:cs="Arial"/>
          <w:bCs/>
          <w:sz w:val="20"/>
        </w:rPr>
        <w:t xml:space="preserve"> verkeerstechnisch adviseur</w:t>
      </w:r>
    </w:p>
    <w:p w14:paraId="09A86108" w14:textId="77777777" w:rsidR="00CD296C" w:rsidRDefault="00CD296C" w:rsidP="00CD296C">
      <w:pPr>
        <w:rPr>
          <w:rFonts w:asciiTheme="minorHAnsi" w:hAnsiTheme="minorHAnsi" w:cstheme="minorHAnsi"/>
          <w:b/>
          <w:spacing w:val="0"/>
          <w:sz w:val="20"/>
        </w:rPr>
      </w:pPr>
    </w:p>
    <w:p w14:paraId="1B9F155F" w14:textId="77777777" w:rsidR="00CD296C" w:rsidRDefault="00CD296C" w:rsidP="00CD296C">
      <w:pPr>
        <w:suppressAutoHyphens/>
        <w:ind w:left="981" w:firstLine="720"/>
        <w:jc w:val="both"/>
        <w:rPr>
          <w:rFonts w:asciiTheme="minorHAnsi" w:hAnsiTheme="minorHAnsi" w:cstheme="minorHAnsi"/>
          <w:iCs/>
          <w:spacing w:val="0"/>
          <w:sz w:val="20"/>
          <w:highlight w:val="green"/>
        </w:rPr>
      </w:pPr>
      <w:r w:rsidRPr="0071175D">
        <w:rPr>
          <w:rFonts w:asciiTheme="minorHAnsi" w:hAnsiTheme="minorHAnsi" w:cstheme="minorHAnsi"/>
          <w:iCs/>
          <w:spacing w:val="0"/>
          <w:sz w:val="20"/>
          <w:highlight w:val="green"/>
        </w:rPr>
        <w:t xml:space="preserve">(Aankruisen wat van toepassing is), </w:t>
      </w:r>
    </w:p>
    <w:p w14:paraId="4103B075" w14:textId="77777777" w:rsidR="00CD296C" w:rsidRPr="001E56E5" w:rsidRDefault="00CD296C" w:rsidP="00CD296C">
      <w:pPr>
        <w:ind w:left="3425" w:firstLine="175"/>
        <w:rPr>
          <w:rFonts w:asciiTheme="minorHAnsi" w:hAnsiTheme="minorHAnsi" w:cstheme="minorHAnsi"/>
          <w:b/>
          <w:sz w:val="20"/>
        </w:rPr>
      </w:pPr>
    </w:p>
    <w:p w14:paraId="6D0ADCA9" w14:textId="77777777" w:rsidR="00176174" w:rsidRDefault="00176174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</w:p>
    <w:p w14:paraId="0CF4E69A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Persoonsgegevens</w:t>
      </w:r>
    </w:p>
    <w:p w14:paraId="2A3F4DB5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5994CF3A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Voornaam: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  <w:t xml:space="preserve"> </w:t>
      </w:r>
    </w:p>
    <w:p w14:paraId="3CDEBFEF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Achternaam: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487601D3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Adres: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7230D8DC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56FC6EA0" w14:textId="77777777" w:rsidR="00CD296C" w:rsidRPr="002B04C3" w:rsidRDefault="00CD296C" w:rsidP="00CD296C">
      <w:pPr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ab/>
      </w:r>
    </w:p>
    <w:p w14:paraId="2D2CCFF6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Geboortedatum: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2B32D00F" w14:textId="77777777" w:rsidR="00CD296C" w:rsidRDefault="00CD296C" w:rsidP="00CD296C">
      <w:pPr>
        <w:rPr>
          <w:rFonts w:ascii="Calibri" w:hAnsi="Calibri" w:cs="Calibri"/>
          <w:sz w:val="20"/>
        </w:rPr>
      </w:pPr>
    </w:p>
    <w:p w14:paraId="5764920F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84435A5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Opleidingen</w:t>
      </w:r>
    </w:p>
    <w:p w14:paraId="7BCADFD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30FB3B3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Naam van opleiding 1</w:t>
      </w:r>
    </w:p>
    <w:p w14:paraId="311A7DE0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jaar 1 – jaar 2</w:t>
      </w:r>
    </w:p>
    <w:p w14:paraId="605BC141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Instituut</w:t>
      </w:r>
    </w:p>
    <w:p w14:paraId="3B11D45F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Geef een korte omschrijving van </w:t>
      </w:r>
      <w:r>
        <w:rPr>
          <w:rFonts w:ascii="Calibri" w:hAnsi="Calibri" w:cs="Calibri"/>
          <w:sz w:val="20"/>
        </w:rPr>
        <w:t>de</w:t>
      </w:r>
      <w:r w:rsidRPr="002B04C3">
        <w:rPr>
          <w:rFonts w:ascii="Calibri" w:hAnsi="Calibri" w:cs="Calibri"/>
          <w:sz w:val="20"/>
        </w:rPr>
        <w:t xml:space="preserve"> meest recente opleiding en vermeld of een certificaat of diploma</w:t>
      </w:r>
      <w:r>
        <w:rPr>
          <w:rFonts w:ascii="Calibri" w:hAnsi="Calibri" w:cs="Calibri"/>
          <w:sz w:val="20"/>
        </w:rPr>
        <w:t xml:space="preserve"> </w:t>
      </w:r>
    </w:p>
    <w:p w14:paraId="360D20B8" w14:textId="77777777" w:rsidR="00CD296C" w:rsidRPr="002B04C3" w:rsidRDefault="00CD296C" w:rsidP="00CD296C">
      <w:pPr>
        <w:ind w:left="2160" w:hanging="216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is</w:t>
      </w:r>
      <w:r w:rsidRPr="002B04C3">
        <w:rPr>
          <w:rFonts w:ascii="Calibri" w:hAnsi="Calibri" w:cs="Calibri"/>
          <w:sz w:val="20"/>
        </w:rPr>
        <w:t xml:space="preserve"> behaald.</w:t>
      </w:r>
    </w:p>
    <w:p w14:paraId="30AD1560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7B19D83E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Naam van opleiding 2 </w:t>
      </w:r>
    </w:p>
    <w:p w14:paraId="2989B098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22488A9E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Instituut </w:t>
      </w:r>
    </w:p>
    <w:p w14:paraId="53FA893E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Geef een korte omschrijving van de overige opleidingen en vermeld of een certificaat of diploma </w:t>
      </w:r>
      <w:r>
        <w:rPr>
          <w:rFonts w:ascii="Calibri" w:hAnsi="Calibri" w:cs="Calibri"/>
          <w:sz w:val="20"/>
        </w:rPr>
        <w:t>is</w:t>
      </w:r>
      <w:r w:rsidRPr="002B04C3">
        <w:rPr>
          <w:rFonts w:ascii="Calibri" w:hAnsi="Calibri" w:cs="Calibri"/>
          <w:sz w:val="20"/>
        </w:rPr>
        <w:t xml:space="preserve"> behaald. </w:t>
      </w:r>
    </w:p>
    <w:p w14:paraId="4D6FF20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5AA5D774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27476B36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79E8C9EF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7297D56D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Werkervaring</w:t>
      </w:r>
    </w:p>
    <w:p w14:paraId="45E39D53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8175431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Functietitel 1 </w:t>
      </w:r>
    </w:p>
    <w:p w14:paraId="4205A9E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6E52DA8D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Organisatie </w:t>
      </w:r>
    </w:p>
    <w:p w14:paraId="7B974DCD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Korte omschrijving van de werkzaamheden, in termen van taken/verantwoordelijkheden. Noem verder de belangrijkste behaalde resultaten en successen. </w:t>
      </w:r>
    </w:p>
    <w:p w14:paraId="28EE80BC" w14:textId="4F67DEBD" w:rsidR="00CD296C" w:rsidRPr="002B04C3" w:rsidRDefault="00CD296C" w:rsidP="00E6422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Gerealiseerde projecten en bijbehorende globale omzet toevoegen</w:t>
      </w:r>
    </w:p>
    <w:p w14:paraId="60CD6577" w14:textId="77777777" w:rsidR="00CD296C" w:rsidRDefault="00CD296C" w:rsidP="00CD296C">
      <w:pPr>
        <w:spacing w:line="240" w:lineRule="auto"/>
        <w:ind w:left="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br w:type="page"/>
      </w:r>
    </w:p>
    <w:p w14:paraId="42BA76C6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lastRenderedPageBreak/>
        <w:t xml:space="preserve">Functietitel 2 </w:t>
      </w:r>
    </w:p>
    <w:p w14:paraId="066B5D07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5FDC99E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Organisatie </w:t>
      </w:r>
    </w:p>
    <w:p w14:paraId="2D081964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Korte omschrijving van de werkzaamheden, in termen van taken/verantwoordelijkheden. Noem verder de belangrijkste behaalde resultaten en successen. </w:t>
      </w:r>
    </w:p>
    <w:p w14:paraId="2AC2E433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Gerealiseerde projecten en bijbehorende globale omzet toevoegen</w:t>
      </w:r>
    </w:p>
    <w:p w14:paraId="11B94E53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0CFE78CF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196D4896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10865C7D" w14:textId="77777777" w:rsidR="00CD296C" w:rsidRDefault="00CD296C" w:rsidP="00CD296C">
      <w:pPr>
        <w:ind w:left="0"/>
        <w:rPr>
          <w:rFonts w:ascii="Calibri" w:hAnsi="Calibri" w:cs="Calibri"/>
          <w:b/>
          <w:bCs/>
          <w:sz w:val="20"/>
        </w:rPr>
      </w:pPr>
    </w:p>
    <w:p w14:paraId="0D96F185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Relevante cursussen</w:t>
      </w:r>
    </w:p>
    <w:p w14:paraId="72BC2114" w14:textId="77777777" w:rsidR="00CD296C" w:rsidRDefault="00CD296C" w:rsidP="00CD296C">
      <w:pPr>
        <w:ind w:left="0"/>
        <w:rPr>
          <w:rFonts w:ascii="Calibri" w:hAnsi="Calibri" w:cs="Calibri"/>
          <w:bCs/>
          <w:sz w:val="20"/>
        </w:rPr>
      </w:pPr>
    </w:p>
    <w:p w14:paraId="364DEB16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>Naam van cursus 1</w:t>
      </w:r>
    </w:p>
    <w:p w14:paraId="66407758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jaar </w:t>
      </w:r>
    </w:p>
    <w:p w14:paraId="522F4854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Geef een korte omschrijving van de cursus, de naam van de opleidingsinstantie en noteer of een certificaat of diploma </w:t>
      </w:r>
      <w:r>
        <w:rPr>
          <w:rFonts w:ascii="Calibri" w:hAnsi="Calibri" w:cs="Calibri"/>
          <w:bCs/>
          <w:sz w:val="20"/>
        </w:rPr>
        <w:t>is</w:t>
      </w:r>
      <w:r w:rsidRPr="002B04C3">
        <w:rPr>
          <w:rFonts w:ascii="Calibri" w:hAnsi="Calibri" w:cs="Calibri"/>
          <w:bCs/>
          <w:sz w:val="20"/>
        </w:rPr>
        <w:t xml:space="preserve"> behaald. </w:t>
      </w:r>
    </w:p>
    <w:p w14:paraId="7AF6A4CA" w14:textId="77777777" w:rsidR="00CD296C" w:rsidRPr="002B04C3" w:rsidRDefault="00CD296C" w:rsidP="00CD296C">
      <w:pPr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 </w:t>
      </w:r>
    </w:p>
    <w:p w14:paraId="631CD743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>Naam van cursus 2</w:t>
      </w:r>
    </w:p>
    <w:p w14:paraId="647B052C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jaar </w:t>
      </w:r>
    </w:p>
    <w:p w14:paraId="5E824F09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Geef een korte omschrijving van de cursus, de naam van de opleidingsinstantie en noteer of een certificaat of diploma </w:t>
      </w:r>
      <w:r>
        <w:rPr>
          <w:rFonts w:ascii="Calibri" w:hAnsi="Calibri" w:cs="Calibri"/>
          <w:bCs/>
          <w:sz w:val="20"/>
        </w:rPr>
        <w:t>is</w:t>
      </w:r>
      <w:r w:rsidRPr="002B04C3">
        <w:rPr>
          <w:rFonts w:ascii="Calibri" w:hAnsi="Calibri" w:cs="Calibri"/>
          <w:bCs/>
          <w:sz w:val="20"/>
        </w:rPr>
        <w:t xml:space="preserve"> behaald.</w:t>
      </w:r>
    </w:p>
    <w:p w14:paraId="481EF53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66B337B8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046D72C7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75D8E31A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3444F947" w14:textId="1E79DA45" w:rsidR="00991CFF" w:rsidRPr="002B04C3" w:rsidRDefault="00991CFF" w:rsidP="00991CFF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b/>
          <w:bCs/>
          <w:sz w:val="20"/>
        </w:rPr>
        <w:t>Relevante (werk)ervaring</w:t>
      </w:r>
    </w:p>
    <w:p w14:paraId="551BE119" w14:textId="77777777" w:rsidR="00991CFF" w:rsidRDefault="00991CFF" w:rsidP="00991CFF">
      <w:pPr>
        <w:ind w:left="0"/>
        <w:rPr>
          <w:rFonts w:ascii="Calibri" w:hAnsi="Calibri" w:cs="Calibri"/>
          <w:bCs/>
          <w:sz w:val="20"/>
        </w:rPr>
      </w:pPr>
    </w:p>
    <w:p w14:paraId="299760CA" w14:textId="77777777" w:rsidR="00991CFF" w:rsidRPr="002B04C3" w:rsidRDefault="00991CFF" w:rsidP="00991CFF">
      <w:pPr>
        <w:ind w:left="0"/>
        <w:rPr>
          <w:rFonts w:ascii="Calibri" w:hAnsi="Calibri" w:cs="Calibri"/>
          <w:sz w:val="20"/>
        </w:rPr>
      </w:pPr>
      <w:r>
        <w:rPr>
          <w:rFonts w:ascii="Calibri" w:hAnsi="Calibri" w:cs="Calibri"/>
          <w:bCs/>
          <w:sz w:val="20"/>
        </w:rPr>
        <w:t>B</w:t>
      </w:r>
      <w:r w:rsidRPr="002B04C3">
        <w:rPr>
          <w:rFonts w:ascii="Calibri" w:hAnsi="Calibri" w:cs="Calibri"/>
          <w:bCs/>
          <w:sz w:val="20"/>
        </w:rPr>
        <w:t>eschrijving</w:t>
      </w:r>
    </w:p>
    <w:p w14:paraId="650C3951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0D0D64E1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1BC702B1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06611689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7E79F685" w14:textId="77777777" w:rsidR="00991CFF" w:rsidRPr="00991CFF" w:rsidRDefault="00991CFF" w:rsidP="00CD296C">
      <w:pPr>
        <w:pBdr>
          <w:bottom w:val="single" w:sz="4" w:space="1" w:color="auto"/>
        </w:pBdr>
        <w:ind w:left="0"/>
        <w:rPr>
          <w:rFonts w:ascii="Calibri" w:hAnsi="Calibri" w:cs="Calibri"/>
          <w:sz w:val="20"/>
        </w:rPr>
      </w:pPr>
    </w:p>
    <w:p w14:paraId="1C8D6019" w14:textId="55AA39D8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Competenties en werkhouding</w:t>
      </w:r>
    </w:p>
    <w:p w14:paraId="76AC5819" w14:textId="77777777" w:rsidR="00CD296C" w:rsidRDefault="00CD296C" w:rsidP="00CD296C">
      <w:pPr>
        <w:ind w:left="0"/>
        <w:rPr>
          <w:rFonts w:ascii="Calibri" w:hAnsi="Calibri" w:cs="Calibri"/>
          <w:bCs/>
          <w:sz w:val="20"/>
        </w:rPr>
      </w:pPr>
    </w:p>
    <w:p w14:paraId="4CBCC00D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>
        <w:rPr>
          <w:rFonts w:ascii="Calibri" w:hAnsi="Calibri" w:cs="Calibri"/>
          <w:bCs/>
          <w:sz w:val="20"/>
        </w:rPr>
        <w:t>B</w:t>
      </w:r>
      <w:r w:rsidRPr="002B04C3">
        <w:rPr>
          <w:rFonts w:ascii="Calibri" w:hAnsi="Calibri" w:cs="Calibri"/>
          <w:bCs/>
          <w:sz w:val="20"/>
        </w:rPr>
        <w:t>eschrijving</w:t>
      </w:r>
    </w:p>
    <w:p w14:paraId="00208E11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7BF6BF65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4197FC0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2146CCE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34309AA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7AAE558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0EAD3ADD" w14:textId="77777777" w:rsidR="00F91A8A" w:rsidRPr="00BA1B56" w:rsidRDefault="00F91A8A" w:rsidP="00BA1B56"/>
    <w:sectPr w:rsidR="00F91A8A" w:rsidRPr="00BA1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6719F" w14:textId="77777777" w:rsidR="00CD296C" w:rsidRDefault="00CD296C" w:rsidP="00F91A8A">
      <w:pPr>
        <w:spacing w:line="240" w:lineRule="auto"/>
      </w:pPr>
      <w:r>
        <w:separator/>
      </w:r>
    </w:p>
  </w:endnote>
  <w:endnote w:type="continuationSeparator" w:id="0">
    <w:p w14:paraId="0533172D" w14:textId="77777777" w:rsidR="00CD296C" w:rsidRDefault="00CD296C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930CC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FDF3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A495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7EBDB" w14:textId="77777777" w:rsidR="00CD296C" w:rsidRDefault="00CD296C" w:rsidP="00F91A8A">
      <w:pPr>
        <w:spacing w:line="240" w:lineRule="auto"/>
      </w:pPr>
      <w:r>
        <w:separator/>
      </w:r>
    </w:p>
  </w:footnote>
  <w:footnote w:type="continuationSeparator" w:id="0">
    <w:p w14:paraId="428F042C" w14:textId="77777777" w:rsidR="00CD296C" w:rsidRDefault="00CD296C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FBF22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30867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68216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7A35117A"/>
    <w:multiLevelType w:val="hybridMultilevel"/>
    <w:tmpl w:val="75CEDBD0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96C"/>
    <w:rsid w:val="000029D0"/>
    <w:rsid w:val="00047F14"/>
    <w:rsid w:val="000E27D1"/>
    <w:rsid w:val="001413FF"/>
    <w:rsid w:val="00176174"/>
    <w:rsid w:val="00183BFF"/>
    <w:rsid w:val="00186254"/>
    <w:rsid w:val="005355A5"/>
    <w:rsid w:val="0063599E"/>
    <w:rsid w:val="006E1862"/>
    <w:rsid w:val="00747D8B"/>
    <w:rsid w:val="007D034A"/>
    <w:rsid w:val="00991CFF"/>
    <w:rsid w:val="00A9425F"/>
    <w:rsid w:val="00AD3B30"/>
    <w:rsid w:val="00BA1B56"/>
    <w:rsid w:val="00C4694D"/>
    <w:rsid w:val="00CD296C"/>
    <w:rsid w:val="00E6422C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7D358"/>
  <w15:chartTrackingRefBased/>
  <w15:docId w15:val="{036842F3-AC03-47E1-81F1-20DCAA71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296C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CD296C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CD296C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DVT lijst,3 *-,opsomming 1,2"/>
    <w:basedOn w:val="Standaard"/>
    <w:link w:val="LijstalineaChar"/>
    <w:uiPriority w:val="34"/>
    <w:qFormat/>
    <w:rsid w:val="00176174"/>
    <w:pPr>
      <w:spacing w:line="240" w:lineRule="auto"/>
      <w:ind w:left="708"/>
    </w:pPr>
  </w:style>
  <w:style w:type="character" w:customStyle="1" w:styleId="LijstalineaChar">
    <w:name w:val="Lijstalinea Char"/>
    <w:aliases w:val="Reference List Char,DVT lijst Char,3 *- Char,opsomming 1 Char,2 Char"/>
    <w:link w:val="Lijstalinea"/>
    <w:uiPriority w:val="34"/>
    <w:rsid w:val="00176174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266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8</cp:revision>
  <dcterms:created xsi:type="dcterms:W3CDTF">2022-03-28T09:39:00Z</dcterms:created>
  <dcterms:modified xsi:type="dcterms:W3CDTF">2022-09-15T15:19:00Z</dcterms:modified>
</cp:coreProperties>
</file>